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alle Schlafzimmer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91194041" name="c58968c0-b585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6130921" name="c58968c0-b585-11f0-a75c-cfd6a5a8724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04765229" name="6f3e62d0-b586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3379103" name="6f3e62d0-b586-11f0-a75c-cfd6a5a8724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27806326" name="9f7b52f0-b586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5028293" name="9f7b52f0-b586-11f0-a75c-cfd6a5a8724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29690855" name="ffc23c50-b586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1980754" name="ffc23c50-b586-11f0-a75c-cfd6a5a8724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7695985" name="3d4156b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4757813" name="3d4156b0-b587-11f0-a75c-cfd6a5a8724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Grosser 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464267" name="6cfe416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6644599" name="6cfe4160-b587-11f0-a75c-cfd6a5a8724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96783986" name="d8a7e6a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4205603" name="d8a7e6a0-b587-11f0-a75c-cfd6a5a8724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93475042" name="ea95e5b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532703" name="ea95e5b0-b587-11f0-a75c-cfd6a5a8724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Lavabo Raum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307825" name="4d648b60-b588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277101" name="4d648b60-b588-11f0-a75c-cfd6a5a8724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Lavabo Raum / Esszimmer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50929333" name="d01a4e50-b588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8950018" name="d01a4e50-b588-11f0-a75c-cfd6a5a8724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47896453" name="1b9c990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4012530" name="1b9c9900-b589-11f0-a75c-cfd6a5a8724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79974100" name="c7b329c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1140953" name="c7b329c0-b589-11f0-a75c-cfd6a5a8724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0223284" name="dbdd362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9176701" name="dbdd3620-b589-11f0-a75c-cfd6a5a8724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63305394" name="f113d08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2753626" name="f113d080-b589-11f0-a75c-cfd6a5a8724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24431593" name="019212f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665228" name="019212f0-b58a-11f0-a75c-cfd6a5a8724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18362926" name="c5ad794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2409166" name="c5ad7940-b58a-11f0-a75c-cfd6a5a8724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59684035" name="dcbc2f0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9041660" name="dcbc2f00-b58a-11f0-a75c-cfd6a5a8724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26475500" name="d6c965d0-b58b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0037712" name="d6c965d0-b58b-11f0-a75c-cfd6a5a8724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Balkon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Geländer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08516873" name="f0b4d5b0-b58b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8906770" name="f0b4d5b0-b58b-11f0-a75c-cfd6a5a8724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Balkon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Abdichtungsbahn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55127778" name="05bbad80-b58c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1455908" name="05bbad80-b58c-11f0-a75c-cfd6a5a8724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61904508" name="67a76d40-b58c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846632" name="67a76d40-b58c-11f0-a75c-cfd6a5a8724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463279" name="feecf150-b58e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7843121" name="feecf150-b58e-11f0-a75c-cfd6a5a8724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85861573" name="106e72f0-b58f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2959922" name="106e72f0-b58f-11f0-a75c-cfd6a5a8724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gesamter 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3314597" name="583f2750-b58f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7263388" name="583f2750-b58f-11f0-a75c-cfd6a5a8724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Dusche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47997710" name="1d49818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8176044" name="1d498180-b590-11f0-a75c-cfd6a5a8724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Dusche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38459431" name="30fa3f3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6199043" name="30fa3f30-b590-11f0-a75c-cfd6a5a8724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Gang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0359085" name="82be8f1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1013858" name="82be8f10-b590-11f0-a75c-cfd6a5a8724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30731566" name="c8eb095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5711443" name="c8eb0950-b590-11f0-a75c-cfd6a5a8724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19644410" name="e0ea128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6960795" name="e0ea1280-b590-11f0-a75c-cfd6a5a8724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33467430" name="41a7d99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4900679" name="41a7d990-b591-11f0-a75c-cfd6a5a8724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24725569" name="5734f86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8117091" name="5734f860-b591-11f0-a75c-cfd6a5a8724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7495669" name="6c772b8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9831421" name="6c772b80-b591-11f0-a75c-cfd6a5a8724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27925715" name="fb4bce6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1476276" name="fb4bce60-b591-11f0-a75c-cfd6a5a8724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26726363" name="a2ed5c50-b593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9968054" name="a2ed5c50-b593-11f0-a75c-cfd6a5a8724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9177143" name="b26949f0-b593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2149568" name="b26949f0-b593-11f0-a75c-cfd6a5a87243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9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Leimatstrasse 1, 8580 Amriswil</w:t>
          </w:r>
        </w:p>
        <w:p>
          <w:pPr>
            <w:spacing w:before="0" w:after="0"/>
          </w:pPr>
          <w:r>
            <w:t>563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footer.xml" Type="http://schemas.openxmlformats.org/officeDocument/2006/relationships/footer" Id="rId39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